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关于印发《生态环境监测“十五五”规划》的通知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部门文件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环监测〔2026〕37号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2026.07.16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生态环境部 国家发展改革委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城乡建设、环境保护\环境监测、保护与治理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关于印发《生态环境监测“十五五”规划》的通知</w:t>
      </w:r>
    </w:p>
    <w:p>
      <w:pPr>
        <w:ind w:firstLine="480"/>
      </w:pPr>
      <w:r>
        <w:rPr>
          <w:sz w:val="22"/>
        </w:rPr>
        <w:t>环监测〔2026〕37号</w:t>
      </w:r>
    </w:p>
    <w:p>
      <w:pPr>
        <w:ind w:firstLine="480"/>
      </w:pPr>
      <w:r>
        <w:rPr>
          <w:sz w:val="22"/>
        </w:rPr>
        <w:t>各省、自治区、直辖市及新疆生产建设兵团生态环境厅（局）、发展改革委，生态环境部各流域(海域)生态环境监督管理局，各直属单位：</w:t>
      </w:r>
    </w:p>
    <w:p>
      <w:pPr>
        <w:ind w:firstLine="480"/>
      </w:pPr>
      <w:r>
        <w:rPr>
          <w:sz w:val="22"/>
        </w:rPr>
        <w:t>为贯彻落实党中央、国务院决策部署，加快建立现代化生态环境监测体系，推动生态环境监测事业高质量发展，生态环境部、国家发展改革委会同有关部门编制了《生态环境监测“十五五”规划》。现印发给你们，请结合实际，认真贯彻执行。</w:t>
      </w:r>
    </w:p>
    <w:p>
      <w:pPr>
        <w:ind w:firstLine="480"/>
      </w:pPr>
      <w:r>
        <w:rPr>
          <w:sz w:val="22"/>
        </w:rPr>
        <w:t>生态环境部</w:t>
      </w:r>
    </w:p>
    <w:p>
      <w:pPr>
        <w:ind w:firstLine="480"/>
      </w:pPr>
      <w:r>
        <w:rPr>
          <w:sz w:val="22"/>
        </w:rPr>
        <w:t>国家发展改革委</w:t>
      </w:r>
    </w:p>
    <w:p>
      <w:pPr>
        <w:ind w:firstLine="480"/>
      </w:pPr>
      <w:r>
        <w:rPr>
          <w:sz w:val="22"/>
        </w:rPr>
        <w:t>2026年7月3日</w:t>
      </w:r>
    </w:p>
    <w:p>
      <w:pPr>
        <w:ind w:firstLine="480"/>
      </w:pPr>
      <w:r>
        <w:rPr>
          <w:sz w:val="22"/>
        </w:rPr>
        <w:t>（此件社会公开）</w:t>
      </w:r>
    </w:p>
    <w:p/>
    <w:p>
      <w:pPr>
        <w:pStyle w:val="Heading2"/>
      </w:pPr>
      <w:r>
        <w:t>原文链接</w:t>
      </w:r>
    </w:p>
    <w:p>
      <w:r>
        <w:t>https://www.gov.cn/zhengce/zhengceku/202607/content_7075670.htm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